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6773932" name="01a05787-3b30-76e5-b738-2ba6eaed3e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740021" name="01a05787-3b30-76e5-b738-2ba6eaed3e8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9365614" name="01a0578b-c4f1-7741-b7cb-c0f2a0419f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330719" name="01a0578b-c4f1-7741-b7cb-c0f2a0419f8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3524186" name="01a05792-a38e-7fde-a503-f2f3f82dc6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9057350" name="01a05792-a38e-7fde-a503-f2f3f82dc65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Riegel </w:t>
            </w:r>
          </w:p>
          <w:p>
            <w:pPr>
              <w:spacing w:before="0" w:after="0" w:line="240" w:lineRule="auto"/>
            </w:pPr>
            <w:r>
              <w:t>OG-DG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02065816" name="01a05798-71d8-7e54-a895-11e320ff16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081455" name="01a05798-71d8-7e54-a895-11e320ff164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3006789" name="01a05799-23ab-7452-88b4-a90a55b215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064295" name="01a05799-23ab-7452-88b4-a90a55b215a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638428" name="01a05788-38be-7e9b-8e3d-277db42017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7877509" name="01a05788-38be-7e9b-8e3d-277db42017d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5297997" name="01a0578c-262f-7960-8b1a-560ea30114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206185" name="01a0578c-262f-7960-8b1a-560ea30114f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0933357" name="01a05791-8366-7926-b28b-156305af27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577935" name="01a05791-8366-7926-b28b-156305af27d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2059963" name="01a05793-5228-7726-85fe-51c8e64851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9709351" name="01a05793-5228-7726-85fe-51c8e648510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